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Unplugged CS Activity Cards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Activity 1 · Recipe worksheet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My everyday task is:  </w:t>
      </w:r>
    </w:p>
    <w:p>
      <w:r>
        <w:t>Write your algorithm as numbered steps. Pretend the robot knows nothing. Be precise.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After a partner tested it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The step that broke (the bug) was number:  </w:t>
      </w:r>
    </w:p>
    <w:p>
      <w:pPr>
        <w:spacing w:after="40"/>
      </w:pPr>
      <w:r>
        <w:rPr>
          <w:b/>
          <w:color w:val="6B7280"/>
          <w:sz w:val="18"/>
        </w:rPr>
        <w:t>How I fixed it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after="60"/>
      </w:pPr>
      <w:r>
        <w:t>☐  My steps were in the right order</w:t>
      </w:r>
    </w:p>
    <w:p>
      <w:pPr>
        <w:spacing w:after="60"/>
      </w:pPr>
      <w:r>
        <w:t>☐  Each step does exactly one thing</w:t>
      </w:r>
    </w:p>
    <w:p>
      <w:pPr>
        <w:spacing w:after="60"/>
      </w:pPr>
      <w:r>
        <w:t>☐  A stranger could follow it with no guessing</w:t>
      </w:r>
    </w:p>
    <w:p>
      <w:pPr>
        <w:spacing w:before="240"/>
      </w:pPr>
      <w:r>
        <w:rPr>
          <w:b/>
          <w:color w:val="3B0873"/>
          <w:sz w:val="26"/>
        </w:rPr>
        <w:t>Activity 2 · Sorting worksheet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r>
        <w:t>Record the starting order of the number cards, then track what happens as the class sorts.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Starting order (left to right):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Final sorted order:  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Pass number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Swaps this pass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Sorted yet?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4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pPr>
        <w:spacing w:after="40"/>
      </w:pP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Total swaps to fully sort:  </w:t>
      </w:r>
    </w:p>
    <w:p>
      <w:pPr>
        <w:spacing w:after="40"/>
      </w:pPr>
      <w:r>
        <w:rPr>
          <w:b/>
          <w:color w:val="6B7280"/>
          <w:sz w:val="18"/>
        </w:rPr>
        <w:t>Why does a bigger list take many more swaps?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240"/>
      </w:pPr>
      <w:r>
        <w:rPr>
          <w:b/>
          <w:color w:val="3B0873"/>
          <w:sz w:val="26"/>
        </w:rPr>
        <w:t>Activity 3 · Binary bracelet worksheet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First letter of my 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My letter number (A=1 ... Z=26):  </w:t>
      </w:r>
    </w:p>
    <w:p>
      <w:r>
        <w:t>Fill each column: write 1 if you use that place value, 0 if you do not. Shade the 1 beads.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1440"/>
            <w:shd w:val="clear" w:fill="3B0873"/>
          </w:tcPr>
          <w:p>
            <w:r>
              <w:rPr>
                <w:b/>
                <w:color w:val="FFFFFF"/>
              </w:rPr>
              <w:t>Place value</w:t>
            </w:r>
          </w:p>
        </w:tc>
        <w:tc>
          <w:tcPr>
            <w:tcW w:type="dxa" w:w="1440"/>
            <w:shd w:val="clear" w:fill="3B0873"/>
          </w:tcPr>
          <w:p>
            <w:r>
              <w:rPr>
                <w:b/>
                <w:color w:val="FFFFFF"/>
              </w:rPr>
              <w:t>16</w:t>
            </w:r>
          </w:p>
        </w:tc>
        <w:tc>
          <w:tcPr>
            <w:tcW w:type="dxa" w:w="1440"/>
            <w:shd w:val="clear" w:fill="3B0873"/>
          </w:tcPr>
          <w:p>
            <w:r>
              <w:rPr>
                <w:b/>
                <w:color w:val="FFFFFF"/>
              </w:rPr>
              <w:t>8</w:t>
            </w:r>
          </w:p>
        </w:tc>
        <w:tc>
          <w:tcPr>
            <w:tcW w:type="dxa" w:w="1440"/>
            <w:shd w:val="clear" w:fill="3B0873"/>
          </w:tcPr>
          <w:p>
            <w:r>
              <w:rPr>
                <w:b/>
                <w:color w:val="FFFFFF"/>
              </w:rPr>
              <w:t>4</w:t>
            </w:r>
          </w:p>
        </w:tc>
        <w:tc>
          <w:tcPr>
            <w:tcW w:type="dxa" w:w="1440"/>
            <w:shd w:val="clear" w:fill="3B0873"/>
          </w:tcPr>
          <w:p>
            <w:r>
              <w:rPr>
                <w:b/>
                <w:color w:val="FFFFFF"/>
              </w:rPr>
              <w:t>2</w:t>
            </w:r>
          </w:p>
        </w:tc>
        <w:tc>
          <w:tcPr>
            <w:tcW w:type="dxa" w:w="1440"/>
            <w:shd w:val="clear" w:fill="3B0873"/>
          </w:tcPr>
          <w:p>
            <w:r>
              <w:rPr>
                <w:b/>
                <w:color w:val="FFFFFF"/>
              </w:rPr>
              <w:t>1</w:t>
            </w:r>
          </w:p>
        </w:tc>
      </w:tr>
      <w:tr>
        <w:tc>
          <w:tcPr>
            <w:tcW w:type="dxa" w:w="1440"/>
          </w:tcPr>
          <w:p>
            <w:r>
              <w:t>My bits (1 or 0)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Shade the bead</w:t>
            </w:r>
          </w:p>
        </w:tc>
        <w:tc>
          <w:tcPr>
            <w:tcW w:type="dxa" w:w="1440"/>
          </w:tcPr>
          <w:p>
            <w:r>
              <w:t>O</w:t>
            </w:r>
          </w:p>
        </w:tc>
        <w:tc>
          <w:tcPr>
            <w:tcW w:type="dxa" w:w="1440"/>
          </w:tcPr>
          <w:p>
            <w:r>
              <w:t>O</w:t>
            </w:r>
          </w:p>
        </w:tc>
        <w:tc>
          <w:tcPr>
            <w:tcW w:type="dxa" w:w="1440"/>
          </w:tcPr>
          <w:p>
            <w:r>
              <w:t>O</w:t>
            </w:r>
          </w:p>
        </w:tc>
        <w:tc>
          <w:tcPr>
            <w:tcW w:type="dxa" w:w="1440"/>
          </w:tcPr>
          <w:p>
            <w:r>
              <w:t>O</w:t>
            </w:r>
          </w:p>
        </w:tc>
        <w:tc>
          <w:tcPr>
            <w:tcW w:type="dxa" w:w="1440"/>
          </w:tcPr>
          <w:p>
            <w:r>
              <w:t>O</w:t>
            </w:r>
          </w:p>
        </w:tc>
      </w:tr>
    </w:tbl>
    <w:p>
      <w:pPr>
        <w:spacing w:after="40"/>
      </w:pP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Check: do my place values add up to my letter number?:  </w:t>
      </w:r>
    </w:p>
    <w:p>
      <w:pPr>
        <w:spacing w:before="120"/>
      </w:pPr>
      <w:r>
        <w:rPr>
          <w:b/>
          <w:color w:val="111827"/>
          <w:sz w:val="23"/>
        </w:rPr>
        <w:t>Decode your partner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Partner's bits (left to right):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Partner's letter number: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Partner's letter:  </w:t>
      </w:r>
    </w:p>
    <w:p>
      <w:pPr>
        <w:spacing w:before="240"/>
      </w:pPr>
      <w:r>
        <w:rPr>
          <w:b/>
          <w:color w:val="3B0873"/>
          <w:sz w:val="26"/>
        </w:rPr>
        <w:t>Activity 4 · Function machine worksheet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r>
        <w:t>Feed numbers into the machine and record what comes out. Then figure out the secret rule.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4320"/>
            <w:shd w:val="clear" w:fill="3B0873"/>
          </w:tcPr>
          <w:p>
            <w:r>
              <w:rPr>
                <w:b/>
                <w:color w:val="FFFFFF"/>
              </w:rPr>
              <w:t>Input</w:t>
            </w:r>
          </w:p>
        </w:tc>
        <w:tc>
          <w:tcPr>
            <w:tcW w:type="dxa" w:w="4320"/>
            <w:shd w:val="clear" w:fill="3B0873"/>
          </w:tcPr>
          <w:p>
            <w:r>
              <w:rPr>
                <w:b/>
                <w:color w:val="FFFFFF"/>
              </w:rPr>
              <w:t>Output</w:t>
            </w:r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</w:tbl>
    <w:p>
      <w:pPr>
        <w:spacing w:after="40"/>
      </w:pPr>
    </w:p>
    <w:p>
      <w:pPr>
        <w:spacing w:before="120"/>
      </w:pPr>
      <w:r>
        <w:rPr>
          <w:b/>
          <w:color w:val="111827"/>
          <w:sz w:val="23"/>
        </w:rPr>
        <w:t>Predict before you reveal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If the input is 10, I predict the output is: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The secret rule is: output =:  </w:t>
      </w:r>
    </w:p>
    <w:p>
      <w:pPr>
        <w:spacing w:after="40"/>
      </w:pPr>
      <w:r>
        <w:rPr>
          <w:b/>
          <w:color w:val="6B7280"/>
          <w:sz w:val="18"/>
        </w:rPr>
        <w:t>How I figured out the rule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240"/>
      </w:pPr>
      <w:r>
        <w:rPr>
          <w:b/>
          <w:color w:val="3B0873"/>
          <w:sz w:val="26"/>
        </w:rPr>
        <w:t>Activity 5 · Debugging maze worksheet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r>
        <w:t>Start at S. Follow the program one move at a time and draw your path. Moves: U D L R. Grid is 5 by 5. S is the top-left corner, G is the bottom-right corner. The shaded squares are walls.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1728"/>
          </w:tcPr>
          <w:p>
            <w:r>
              <w:t>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#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#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#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#</w:t>
            </w:r>
          </w:p>
        </w:tc>
      </w:tr>
      <w:tr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#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G</w:t>
            </w:r>
          </w:p>
        </w:tc>
      </w:tr>
    </w:tbl>
    <w:p>
      <w:pPr>
        <w:spacing w:after="40"/>
      </w:pPr>
    </w:p>
    <w:p>
      <w:pPr>
        <w:spacing w:before="120"/>
      </w:pPr>
      <w:r>
        <w:rPr>
          <w:b/>
          <w:color w:val="111827"/>
          <w:sz w:val="23"/>
        </w:rPr>
        <w:t>The buggy program</w:t>
      </w:r>
    </w:p>
    <w:p>
      <w:r>
        <w:t>R, R, R, D, D, D, R, D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The command that fails is number: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What goes wrong there:  </w:t>
      </w:r>
    </w:p>
    <w:p>
      <w:pPr>
        <w:spacing w:after="40"/>
      </w:pPr>
      <w:r>
        <w:rPr>
          <w:b/>
          <w:color w:val="6B7280"/>
          <w:sz w:val="18"/>
        </w:rPr>
        <w:t>My corrected program (rewrite the full list of moves)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240"/>
      </w:pPr>
      <w:r>
        <w:rPr>
          <w:b/>
          <w:color w:val="3B0873"/>
          <w:sz w:val="26"/>
        </w:rPr>
        <w:t>Activity 6 · Be the network worksheet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My role (sender, node, or receiver):  </w:t>
      </w:r>
    </w:p>
    <w:p>
      <w:r>
        <w:t>Write your short message, then break it into numbered packets, one word per row.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My full message:  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Packet number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Word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Address (receiver)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4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5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pPr>
        <w:spacing w:after="40"/>
      </w:pP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Did any packets arrive out of order?:  </w:t>
      </w:r>
    </w:p>
    <w:p>
      <w:pPr>
        <w:spacing w:after="40"/>
      </w:pPr>
      <w:r>
        <w:rPr>
          <w:b/>
          <w:color w:val="6B7280"/>
          <w:sz w:val="18"/>
        </w:rPr>
        <w:t>What happened when a packet went missing, and how was it fixed?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